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“苏银理财恒源封闭债权317期优选2年</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2026年7月版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苏银理财恒源封闭债权317期优选2年</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苏银理财恒源封闭债权317期优选2年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Z7003126000291，投资者可依据该编码在中国理财网www.chinawealth.com.cn查询产品信息。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A份额：苏银理财恒源封闭债权317期优选2年A/J24581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B份额：苏银理财恒源封闭债权317期优选2年B/J24582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C份额：苏银理财恒源封闭债权317期优选2年C/J24583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D份额：苏银理财恒源封闭债权317期优选2年D/J24584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E份额：苏银理财恒源封闭债权317期优选2年E/J24585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F份额：苏银理财恒源封闭债权317期优选2年F/J24586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H份额：苏银理财恒源封闭债权317期优选2年H/J24587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J份额：苏银理财恒源封闭债权317期优选2年J/J24588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K份额：苏银理财恒源封闭债权317期优选2年K/J24589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L份额：苏银理财恒源封闭债权317期优选2年L/J24590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N份额：苏银理财恒源封闭债权317期优选2年N/J24591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P份额：苏银理财恒源封闭债权317期优选2年P/J24592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Z份额：苏银理财恒源封闭债权317期优选2年Z/J24593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JS份额：苏银理财恒源封闭债权317期优选2年JS鑫福款/J24594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G份额：苏银理财恒源封闭债权317期优选2年G（童程筑梦）/J24595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I份额：苏银理财恒源封闭债权317期优选2年I/J24596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H份额：面向个人销售；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H份额：10,000元/10,000元的整数倍；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2026年7月23日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2026年7月29日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2026年7月30日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2028年8月23日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755天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2.50%-2.90%；B份额：2.50%-2.90%；C份额：2.55%-2.95%；D份额：2.50%-2.90%；E份额：2.60%-3.00%；F份额：2.55%-2.95%；G份额：2.65%-3.05%；H份额：2.40%-2.80%；I份额：2.50%-2.90%；J份额：2.55%-2.95%；JS份额：2.50%-2.90%；K份额：2.50%-2.90%；L份额：2.50%-2.90%；N份额：2.65%-3.05%；P份额：2.45%-2.85%；Z份额：2.65%-3.05%。</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A份额：0.20%；B份额：0.20%；C份额：0.20%；D份额：0.25%；E份额：0.20%；F份额：0.20%；H份额：0.35%；J份额：0.15%；K份额：0.20%；L份额：0.30%；N份额：0.05%；P份额：0.30%；Z份额：0.10%；JS份额：0.20%；G份额：0.05%；I份额：0.25%。其中D/H份额采用一次性提取模式，其他份额采用每日计提模式</w:t>
            </w:r>
            <w:r>
              <w:rPr>
                <w:rFonts w:hint="eastAsia" w:ascii="楷体" w:hAnsi="楷体" w:eastAsia="楷体" w:cs="宋体"/>
                <w:spacing w:val="-2"/>
                <w:sz w:val="18"/>
                <w:szCs w:val="18"/>
                <w:highlight w:val="none"/>
                <w:lang w:eastAsia="zh-CN"/>
              </w:rPr>
              <w:t>。</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A份额：0.20%；B份额：0.20%；C份额：0.15%；D份额：0.15%；E份额：0.10%；F份额：0.15%；H份额：0.15%；J份额：0.20%；K份额：0.20%；L份额：0.10%；N份额：0.20%；P份额：0.15%；Z份额：0.15%；JS份额：0.20%；G份额：0.20%；I份额：0.15%</w:t>
            </w:r>
            <w:r>
              <w:rPr>
                <w:rFonts w:hint="eastAsia" w:ascii="楷体" w:hAnsi="楷体" w:eastAsia="楷体" w:cs="宋体"/>
                <w:spacing w:val="-2"/>
                <w:sz w:val="18"/>
                <w:szCs w:val="18"/>
                <w:highlight w:val="none"/>
                <w:lang w:eastAsia="zh-CN"/>
              </w:rPr>
              <w:t>。</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A份额：江苏常熟农村商业银行股份有限公司/江苏高淳农村商业银行股份有限公司/江苏姜堰农村商业银行股份有限公司/江苏银行股份有限公司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B份额：徽商银行股份有限公司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D份额：宁波东海银行股份有限公司/宁波通商银行股份有限公司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E份额：江苏常熟农村商业银行股份有限公司/江苏银行股份有限公司/宁波通商银行股份有限公司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东营银行股份有限公司/甘肃银行股份有限公司/嘉兴银行股份有限公司/莱商银行股份有限公司/宁夏银行股份有限公司/齐鲁银行股份有限公司/秦皇岛银行股份有限公司/青岛银行股份有限公司/威海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杭州联合农村商业银行股份有限公司/湖州吴兴农村商业银行股份有限公司/浙江淳安农村商业银行股份有限公司/浙江德清农村商业银行股份有限公司/浙江杭州余杭农村商业银行股份有限公司/浙江禾城农村商业银行股份有限公司/浙江嘉善农村商业银行股份有限公司/浙江江山农村商业银行股份有限公司/浙江兰溪农村商业银行股份有限公司/浙江乐清农村商业银行股份有限公司/浙江平湖农村商业银行股份有限公司/浙江青田农村商业银行股份有限公司/浙江上虞农村商业银行股份有限公司/浙江绍兴瑞丰农村商业银行股份有限公司/浙江台州黄岩农村商业银行股份有限公司/浙江桐庐农村商业银行股份有限公司/浙江桐乡农村商业银行股份有限公司/浙江温州龙湾农村商业银行股份有限公司/浙江温州瓯海农村商业银行股份有限公司/浙江文成农村商业银行股份有限公司/浙江萧山农村商业银行股份有限公司/浙江永嘉农村商业银行股份有限公司/浙江永康农村商业银行股份有限公司/浙江舟山定海海洋农村商业银行股份有限公司/浙江舟山普陀农村商业银行股份有限公司/浙江岱山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海宁农村商业银行股份有限公司/浙江海盐农村商业银行股份有限公司/浙江兰溪农村商业银行股份有限公司/浙江龙游农村商业银行股份有限公司/浙江平湖农村商业银行股份有限公司/浙江浦江农村商业银行股份有限公司/浙江绍兴恒信农村商业银行股份有限公司/浙江绍兴瑞丰农村商业银行股份有限公司/浙江桐庐农村商业银行股份有限公司/浙江武义农村商业银行股份有限公司/浙江新昌农村商业银行股份有限公司/浙江永康农村商业银行股份有限公司/浙江舟山定海海洋农村商业银行股份有限公司/浙江衢州柯城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东莞农村商业银行股份有限公司/广州农村商业银行股份有限公司/湖北银行股份有限公司/江苏常熟农村商业银行股份有限公司/江苏苏州农村商业银行股份有限公司/晋商银行股份有限公司/九江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N份额：浙江海宁农村商业银行股份有限公司/浙江瑞安农村商业银行股份有限公司/浙江舟山定海海洋农村商业银行股份有限公司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P份额：北京农村商业银行股份有限公司/广州农村商业银行股份有限公司/江门农村商业银行股份有限公司/山西银行股份有限公司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Z份额：广东华润银行股份有限公司/郑州银行股份有限公司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宝应农村商业银行股份有限公司/江苏滨海农村商业银行股份有限公司/江苏常熟农村商业银行股份有限公司/江苏大丰农村商业银行股份有限公司/江苏东海农村商业银行股份有限公司/江苏东台农村商业银行股份有限公司/江苏丰县农村商业银行股份有限公司/江苏阜宁农村商业银行股份有限公司/江苏赣榆农村商业银行股份有限公司/江苏高淳农村商业银行股份有限公司/江苏高邮农村商业银行股份有限公司/江苏灌南农村商业银行股份有限公司/江苏灌云农村商业银行股份有限公司/江苏海安农村商业银行股份有限公司/江苏海门农村商业银行股份有限公司/江苏建湖农村商业银行股份有限公司/江苏姜堰农村商业银行股份有限公司/江苏江都农村商业银行股份有限公司/江苏江南农村商业银行股份有限公司/江苏金湖农村商业银行股份有限公司/江苏靖江农村商业银行股份有限公司/江苏句容农村商业银行股份有限公司/江苏民丰农村商业银行股份有限公司/江苏沛县农村商业银行股份有限公司/江苏启东农村商业银行股份有限公司/江苏如东农村商业银行股份有限公司/江苏如皋农村商业银行股份有限公司/江苏射阳农村商业银行股份有限公司/江苏泰兴农村商业银行股份有限公司/江苏新沂农村商业银行股份有限公司/江苏盐城农村商业银行股份有限公司/江苏扬中农村商业银行股份有限公司/江苏扬州农村商业银行股份有限公司/江苏仪征农村商业银行股份有限公司/江苏宜兴农村商业银行股份有限公司/江苏张家港农村商业银行股份有限公司/江苏镇江农村商业银行股份有限公司/江苏紫金农村商业银行股份有限公司/江苏邳州农村商业银行股份有限公司/江苏沭阳农村商业银行股份有限公司/江苏泗洪农村商业银行股份有限公司/江苏泗阳农村商业银行股份有限公司/江苏溧水农村商业银行股份有限公司/江苏睢宁农村商业银行股份有限公司/连云港东方农村商业银行股份有限公司/徐州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G份额：浙江海宁农村商业银行股份有限公司</w:t>
      </w:r>
    </w:p>
    <w:p>
      <w:pPr>
        <w:tabs>
          <w:tab w:val="left" w:pos="993"/>
        </w:tabs>
        <w:ind w:left="0" w:firstLine="420"/>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I份额：兴业银行股份有限公司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35</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bookmarkStart w:id="0" w:name="_GoBack"/>
      <w:bookmarkEnd w:id="0"/>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3"/>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13"/>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10"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31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309"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312"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3C19DF"/>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宋体" w:hAnsi="宋体" w:eastAsia="宋体" w:cs="宋体"/>
      <w:sz w:val="28"/>
      <w:szCs w:val="22"/>
      <w:lang w:val="en-US" w:eastAsia="zh-CN" w:bidi="ar-SA"/>
    </w:rPr>
  </w:style>
  <w:style w:type="paragraph" w:styleId="2">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3">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5">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6">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7">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11">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unhideWhenUsed/>
    <w:qFormat/>
    <w:uiPriority w:val="99"/>
    <w:pPr>
      <w:jc w:val="left"/>
    </w:pPr>
  </w:style>
  <w:style w:type="paragraph" w:styleId="13">
    <w:name w:val="Body Text"/>
    <w:basedOn w:val="1"/>
    <w:next w:val="1"/>
    <w:qFormat/>
    <w:uiPriority w:val="1"/>
    <w:pPr>
      <w:spacing w:before="162"/>
      <w:ind w:left="120"/>
      <w:jc w:val="left"/>
    </w:pPr>
    <w:rPr>
      <w:rFonts w:ascii="宋体" w:hAnsi="Times New Roman"/>
      <w:sz w:val="20"/>
      <w:szCs w:val="21"/>
    </w:r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2"/>
    <w:next w:val="12"/>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5"/>
    <w:qFormat/>
    <w:uiPriority w:val="9"/>
    <w:rPr>
      <w:rFonts w:ascii="Arial" w:hAnsi="Arial" w:eastAsia="Arial" w:cs="Arial"/>
      <w:i/>
      <w:iCs/>
      <w:color w:val="2E75B6" w:themeColor="accent1" w:themeShade="BF"/>
    </w:rPr>
  </w:style>
  <w:style w:type="character" w:customStyle="1" w:styleId="165">
    <w:name w:val="Heading 5 Char"/>
    <w:basedOn w:val="28"/>
    <w:link w:val="6"/>
    <w:qFormat/>
    <w:uiPriority w:val="9"/>
    <w:rPr>
      <w:rFonts w:ascii="Arial" w:hAnsi="Arial" w:eastAsia="Arial" w:cs="Arial"/>
      <w:color w:val="2E75B6" w:themeColor="accent1" w:themeShade="BF"/>
    </w:rPr>
  </w:style>
  <w:style w:type="character" w:customStyle="1" w:styleId="166">
    <w:name w:val="Heading 6 Char"/>
    <w:basedOn w:val="28"/>
    <w:link w:val="7"/>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8"/>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9"/>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2"/>
    <w:qFormat/>
    <w:uiPriority w:val="1"/>
    <w:rPr>
      <w:rFonts w:ascii="黑体" w:hAnsi="Times New Roman" w:eastAsia="黑体" w:cs="Times New Roman"/>
      <w:b/>
      <w:bCs/>
      <w:sz w:val="36"/>
      <w:szCs w:val="36"/>
    </w:rPr>
  </w:style>
  <w:style w:type="character" w:customStyle="1" w:styleId="188">
    <w:name w:val="标题 2 Char"/>
    <w:link w:val="3"/>
    <w:qFormat/>
    <w:uiPriority w:val="9"/>
    <w:rPr>
      <w:rFonts w:ascii="Cambria" w:hAnsi="Cambria" w:eastAsia="宋体" w:cs="Times New Roman"/>
      <w:b/>
      <w:bCs/>
      <w:sz w:val="32"/>
      <w:szCs w:val="32"/>
    </w:rPr>
  </w:style>
  <w:style w:type="character" w:customStyle="1" w:styleId="189">
    <w:name w:val="标题 3 Char"/>
    <w:link w:val="4"/>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2026-07-01T11:25:00Z</dcterms:modified>
  <cp:revision>10</cp:revision>
</cp:coreProperties>
</file>

<file path=customXml/itemProps1.xml><?xml version="1.0" encoding="utf-8"?>
<ds:datastoreItem xmlns:ds="http://schemas.openxmlformats.org/officeDocument/2006/customXml" ds:itemID="{b22fcd54-830f-4d53-9385-abdb6baa163a}">
  <ds:schemaRefs/>
</ds:datastoreItem>
</file>

<file path=customXml/itemProps2.xml><?xml version="1.0" encoding="utf-8"?>
<ds:datastoreItem xmlns:ds="http://schemas.openxmlformats.org/officeDocument/2006/customXml" ds:itemID="{26931ec0-be19-4c4e-bc5a-b1177730f8f4}">
  <ds:schemaRefs/>
</ds:datastoreItem>
</file>

<file path=customXml/itemProps3.xml><?xml version="1.0" encoding="utf-8"?>
<ds:datastoreItem xmlns:ds="http://schemas.openxmlformats.org/officeDocument/2006/customXml" ds:itemID="{1900840b-dad6-4066-a8f2-ed16413b013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2026-07-16T02:25:53Z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06162BBA0AAE41BCB2129C7C5CAEA724</vt:lpwstr>
  </property>
</Properties>
</file>